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38</w:t>
            </w:r>
          </w:p>
          <w:p>
            <w:pPr>
              <w:spacing w:before="0" w:after="0" w:line="240" w:lineRule="auto"/>
            </w:pPr>
            <w:r>
              <w:t>EG / 2.OG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6196750" name="c17f0d70-1714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670578" name="c17f0d70-1714-11f1-93a4-0ff240e3ec7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42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2703963" name="9c9be310-1715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9297530" name="9c9be310-1715-11f1-93a4-0ff240e3ec7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40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9026839" name="aec85fd0-1717-11f1-93a4-0ff240e3ec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007012" name="aec85fd0-1717-11f1-93a4-0ff240e3ec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Sträler 38, Zürich </w:t>
          </w:r>
        </w:p>
        <w:p>
          <w:pPr>
            <w:spacing w:before="0" w:after="0"/>
          </w:pPr>
          <w:r>
            <w:t>770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